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0C181" w14:textId="77777777" w:rsidR="008D145D" w:rsidRDefault="009A3EC8" w:rsidP="009A09CE">
      <w:pPr>
        <w:pStyle w:val="Heading1"/>
        <w:jc w:val="center"/>
        <w:rPr>
          <w:sz w:val="32"/>
          <w:szCs w:val="32"/>
        </w:rPr>
      </w:pPr>
      <w:r w:rsidRPr="009D150D">
        <w:rPr>
          <w:sz w:val="32"/>
          <w:szCs w:val="32"/>
        </w:rPr>
        <w:t>Volunteer Record Sheet</w:t>
      </w:r>
      <w:r w:rsidR="006B346C">
        <w:rPr>
          <w:sz w:val="32"/>
          <w:szCs w:val="32"/>
        </w:rPr>
        <w:t xml:space="preserve"> – Live Well Shropshire</w:t>
      </w:r>
    </w:p>
    <w:p w14:paraId="5DE5E046" w14:textId="117FFD8B" w:rsidR="009D150D" w:rsidRPr="009A09CE" w:rsidRDefault="006B346C" w:rsidP="008D145D">
      <w:pPr>
        <w:pStyle w:val="Heading1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5387"/>
      </w:tblGrid>
      <w:tr w:rsidR="00E364B2" w14:paraId="1DB1AB27" w14:textId="77777777" w:rsidTr="00E364B2">
        <w:tc>
          <w:tcPr>
            <w:tcW w:w="2830" w:type="dxa"/>
          </w:tcPr>
          <w:p w14:paraId="7D6FA261" w14:textId="77777777" w:rsidR="00E364B2" w:rsidRPr="00E364B2" w:rsidRDefault="00E364B2" w:rsidP="00E364B2">
            <w:pPr>
              <w:rPr>
                <w:b/>
                <w:bCs/>
              </w:rPr>
            </w:pPr>
          </w:p>
          <w:p w14:paraId="3B322682" w14:textId="0E7D7148" w:rsidR="00E364B2" w:rsidRPr="00E364B2" w:rsidRDefault="00E364B2" w:rsidP="00E364B2">
            <w:pPr>
              <w:rPr>
                <w:b/>
                <w:bCs/>
              </w:rPr>
            </w:pPr>
            <w:r w:rsidRPr="00E364B2">
              <w:rPr>
                <w:b/>
                <w:bCs/>
              </w:rPr>
              <w:t>Volunteer Name</w:t>
            </w:r>
          </w:p>
        </w:tc>
        <w:tc>
          <w:tcPr>
            <w:tcW w:w="5387" w:type="dxa"/>
          </w:tcPr>
          <w:p w14:paraId="0DFC28B0" w14:textId="77777777" w:rsidR="00E364B2" w:rsidRDefault="00E364B2" w:rsidP="00E364B2"/>
        </w:tc>
      </w:tr>
      <w:tr w:rsidR="00E364B2" w14:paraId="7107DF40" w14:textId="77777777" w:rsidTr="00E364B2">
        <w:tc>
          <w:tcPr>
            <w:tcW w:w="2830" w:type="dxa"/>
          </w:tcPr>
          <w:p w14:paraId="51D11F7C" w14:textId="40A3D4E3" w:rsidR="00E364B2" w:rsidRPr="00E364B2" w:rsidRDefault="00E364B2" w:rsidP="00E364B2">
            <w:pPr>
              <w:rPr>
                <w:b/>
                <w:bCs/>
              </w:rPr>
            </w:pPr>
            <w:r w:rsidRPr="00E364B2">
              <w:rPr>
                <w:b/>
                <w:bCs/>
              </w:rPr>
              <w:t>Address</w:t>
            </w:r>
          </w:p>
          <w:p w14:paraId="61DCC4D1" w14:textId="77777777" w:rsidR="00E364B2" w:rsidRPr="00E364B2" w:rsidRDefault="00E364B2" w:rsidP="00E364B2">
            <w:pPr>
              <w:rPr>
                <w:b/>
                <w:bCs/>
              </w:rPr>
            </w:pPr>
          </w:p>
          <w:p w14:paraId="19D7FA67" w14:textId="77777777" w:rsidR="00E364B2" w:rsidRPr="00E364B2" w:rsidRDefault="00E364B2" w:rsidP="00E364B2">
            <w:pPr>
              <w:rPr>
                <w:b/>
                <w:bCs/>
              </w:rPr>
            </w:pPr>
          </w:p>
          <w:p w14:paraId="43FFA805" w14:textId="77777777" w:rsidR="00E364B2" w:rsidRPr="00E364B2" w:rsidRDefault="00E364B2" w:rsidP="00E364B2">
            <w:pPr>
              <w:rPr>
                <w:b/>
                <w:bCs/>
              </w:rPr>
            </w:pPr>
          </w:p>
        </w:tc>
        <w:tc>
          <w:tcPr>
            <w:tcW w:w="5387" w:type="dxa"/>
          </w:tcPr>
          <w:p w14:paraId="41DDB224" w14:textId="77777777" w:rsidR="00E364B2" w:rsidRDefault="00E364B2" w:rsidP="00E364B2"/>
        </w:tc>
      </w:tr>
      <w:tr w:rsidR="00E364B2" w14:paraId="0D8BD5E8" w14:textId="77777777" w:rsidTr="00E364B2">
        <w:tc>
          <w:tcPr>
            <w:tcW w:w="2830" w:type="dxa"/>
          </w:tcPr>
          <w:p w14:paraId="560C81BA" w14:textId="035F3E3F" w:rsidR="00E364B2" w:rsidRPr="00E364B2" w:rsidRDefault="00E364B2" w:rsidP="00E364B2">
            <w:pPr>
              <w:rPr>
                <w:b/>
                <w:bCs/>
              </w:rPr>
            </w:pPr>
            <w:r w:rsidRPr="00E364B2">
              <w:rPr>
                <w:b/>
                <w:bCs/>
              </w:rPr>
              <w:t>Telephone Number</w:t>
            </w:r>
          </w:p>
        </w:tc>
        <w:tc>
          <w:tcPr>
            <w:tcW w:w="5387" w:type="dxa"/>
          </w:tcPr>
          <w:p w14:paraId="38D99091" w14:textId="77777777" w:rsidR="00E364B2" w:rsidRDefault="00E364B2" w:rsidP="00E364B2"/>
        </w:tc>
      </w:tr>
      <w:tr w:rsidR="00E364B2" w14:paraId="6A1ABAA3" w14:textId="77777777" w:rsidTr="00E364B2">
        <w:tc>
          <w:tcPr>
            <w:tcW w:w="2830" w:type="dxa"/>
          </w:tcPr>
          <w:p w14:paraId="4899E6D8" w14:textId="48B0A669" w:rsidR="00E364B2" w:rsidRPr="00E364B2" w:rsidRDefault="00E364B2" w:rsidP="00E364B2">
            <w:pPr>
              <w:rPr>
                <w:b/>
                <w:bCs/>
              </w:rPr>
            </w:pPr>
            <w:r w:rsidRPr="00E364B2">
              <w:rPr>
                <w:b/>
                <w:bCs/>
              </w:rPr>
              <w:t>Email address</w:t>
            </w:r>
          </w:p>
        </w:tc>
        <w:tc>
          <w:tcPr>
            <w:tcW w:w="5387" w:type="dxa"/>
          </w:tcPr>
          <w:p w14:paraId="5339C3D6" w14:textId="77777777" w:rsidR="00E364B2" w:rsidRDefault="00E364B2" w:rsidP="00E364B2"/>
        </w:tc>
      </w:tr>
      <w:tr w:rsidR="00E364B2" w14:paraId="4FED3B04" w14:textId="77777777" w:rsidTr="00E364B2">
        <w:tc>
          <w:tcPr>
            <w:tcW w:w="2830" w:type="dxa"/>
          </w:tcPr>
          <w:p w14:paraId="1E76ED83" w14:textId="135988B4" w:rsidR="00E364B2" w:rsidRPr="00E364B2" w:rsidRDefault="00086EF7" w:rsidP="00E364B2">
            <w:pPr>
              <w:rPr>
                <w:b/>
                <w:bCs/>
              </w:rPr>
            </w:pPr>
            <w:r>
              <w:rPr>
                <w:b/>
                <w:bCs/>
              </w:rPr>
              <w:t>Month/</w:t>
            </w:r>
            <w:r w:rsidR="00E364B2">
              <w:rPr>
                <w:b/>
                <w:bCs/>
              </w:rPr>
              <w:t xml:space="preserve">Period (from </w:t>
            </w:r>
            <w:r w:rsidR="00C80E33">
              <w:rPr>
                <w:b/>
                <w:bCs/>
              </w:rPr>
              <w:t xml:space="preserve">and to) </w:t>
            </w:r>
          </w:p>
        </w:tc>
        <w:tc>
          <w:tcPr>
            <w:tcW w:w="5387" w:type="dxa"/>
          </w:tcPr>
          <w:p w14:paraId="53827C73" w14:textId="77777777" w:rsidR="00E364B2" w:rsidRDefault="00E364B2" w:rsidP="00E364B2"/>
        </w:tc>
      </w:tr>
    </w:tbl>
    <w:p w14:paraId="6952C667" w14:textId="77777777" w:rsidR="009A09CE" w:rsidRDefault="009A09CE" w:rsidP="005C61D4">
      <w:pPr>
        <w:rPr>
          <w:b/>
          <w:bCs/>
        </w:rPr>
      </w:pPr>
    </w:p>
    <w:p w14:paraId="71069D8C" w14:textId="5180C08C" w:rsidR="00436370" w:rsidRDefault="0009261B" w:rsidP="005C61D4">
      <w:pPr>
        <w:rPr>
          <w:b/>
          <w:bCs/>
        </w:rPr>
      </w:pPr>
      <w:r>
        <w:rPr>
          <w:b/>
          <w:bCs/>
        </w:rPr>
        <w:t xml:space="preserve">I declare that the expenses and time reported </w:t>
      </w:r>
      <w:r w:rsidR="002D4F8D">
        <w:rPr>
          <w:b/>
          <w:bCs/>
        </w:rPr>
        <w:t xml:space="preserve">and notes provided </w:t>
      </w:r>
      <w:r>
        <w:rPr>
          <w:b/>
          <w:bCs/>
        </w:rPr>
        <w:t xml:space="preserve">are an accurate reflection </w:t>
      </w:r>
      <w:r w:rsidR="00BA13FD">
        <w:rPr>
          <w:b/>
          <w:bCs/>
        </w:rPr>
        <w:t xml:space="preserve">of actual </w:t>
      </w:r>
      <w:r w:rsidR="002D4F8D">
        <w:rPr>
          <w:b/>
          <w:bCs/>
        </w:rPr>
        <w:t>vis</w:t>
      </w:r>
      <w:r w:rsidR="00115D2D">
        <w:rPr>
          <w:b/>
          <w:bCs/>
        </w:rPr>
        <w:t>i</w:t>
      </w:r>
      <w:r w:rsidR="002D4F8D">
        <w:rPr>
          <w:b/>
          <w:bCs/>
        </w:rPr>
        <w:t>t, the time spen</w:t>
      </w:r>
      <w:r w:rsidR="00424023">
        <w:rPr>
          <w:b/>
          <w:bCs/>
        </w:rPr>
        <w:t>t</w:t>
      </w:r>
      <w:r w:rsidR="002D4F8D">
        <w:rPr>
          <w:b/>
          <w:bCs/>
        </w:rPr>
        <w:t xml:space="preserve"> and e</w:t>
      </w:r>
      <w:r w:rsidR="00BA13FD">
        <w:rPr>
          <w:b/>
          <w:bCs/>
        </w:rPr>
        <w:t xml:space="preserve">xpenses incurred in delivering the volunteering duties on behalf of Live Well Shropshire </w:t>
      </w:r>
      <w:r w:rsidR="009A09CE">
        <w:rPr>
          <w:b/>
          <w:bCs/>
        </w:rPr>
        <w:t>and that I have the necessary motor and personal in</w:t>
      </w:r>
      <w:r w:rsidR="008D145D">
        <w:rPr>
          <w:b/>
          <w:bCs/>
        </w:rPr>
        <w:t>s</w:t>
      </w:r>
      <w:r w:rsidR="009A09CE">
        <w:rPr>
          <w:b/>
          <w:bCs/>
        </w:rPr>
        <w:t xml:space="preserve">urance necessary for such duties. </w:t>
      </w:r>
    </w:p>
    <w:p w14:paraId="40292095" w14:textId="77777777" w:rsidR="00436370" w:rsidRDefault="00436370" w:rsidP="005C61D4">
      <w:pPr>
        <w:rPr>
          <w:b/>
          <w:bCs/>
        </w:rPr>
      </w:pPr>
    </w:p>
    <w:p w14:paraId="19152F56" w14:textId="3B29D49F" w:rsidR="008D145D" w:rsidRDefault="008D145D" w:rsidP="005C61D4">
      <w:pPr>
        <w:rPr>
          <w:b/>
          <w:bCs/>
        </w:rPr>
      </w:pPr>
      <w:r>
        <w:rPr>
          <w:b/>
          <w:bCs/>
        </w:rPr>
        <w:t>………………………………………….</w:t>
      </w:r>
      <w:r w:rsidR="0056791D">
        <w:rPr>
          <w:b/>
          <w:bCs/>
        </w:rPr>
        <w:t xml:space="preserve">             ………………………………………..</w:t>
      </w:r>
    </w:p>
    <w:p w14:paraId="109F1953" w14:textId="78F0FC6C" w:rsidR="0056791D" w:rsidRDefault="0056791D" w:rsidP="005C61D4">
      <w:pPr>
        <w:rPr>
          <w:b/>
          <w:bCs/>
        </w:rPr>
      </w:pPr>
      <w:r>
        <w:rPr>
          <w:b/>
          <w:bCs/>
        </w:rPr>
        <w:t>Signed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Date  </w:t>
      </w:r>
    </w:p>
    <w:p w14:paraId="2771397B" w14:textId="77777777" w:rsidR="008D145D" w:rsidRDefault="008D145D" w:rsidP="005C61D4">
      <w:pPr>
        <w:rPr>
          <w:b/>
          <w:bCs/>
        </w:rPr>
      </w:pPr>
    </w:p>
    <w:p w14:paraId="0C8592B6" w14:textId="25D6E558" w:rsidR="00A35B50" w:rsidRPr="00871971" w:rsidRDefault="009A3EC8" w:rsidP="005C61D4">
      <w:pPr>
        <w:rPr>
          <w:b/>
          <w:bCs/>
        </w:rPr>
      </w:pPr>
      <w:r w:rsidRPr="00871971">
        <w:rPr>
          <w:b/>
          <w:bCs/>
        </w:rPr>
        <w:t>Volunteer Timesheet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1415"/>
        <w:gridCol w:w="2168"/>
        <w:gridCol w:w="1803"/>
        <w:gridCol w:w="2126"/>
        <w:gridCol w:w="2749"/>
      </w:tblGrid>
      <w:tr w:rsidR="002516F1" w14:paraId="6AE9195B" w14:textId="77777777" w:rsidTr="00842E54">
        <w:tc>
          <w:tcPr>
            <w:tcW w:w="2689" w:type="dxa"/>
          </w:tcPr>
          <w:p w14:paraId="4095B162" w14:textId="27A4E67E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 xml:space="preserve">Client Name </w:t>
            </w:r>
          </w:p>
        </w:tc>
        <w:tc>
          <w:tcPr>
            <w:tcW w:w="1415" w:type="dxa"/>
          </w:tcPr>
          <w:p w14:paraId="5EE5CE9D" w14:textId="23A308CF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>Date of visit/call</w:t>
            </w:r>
          </w:p>
          <w:p w14:paraId="3CA84FD9" w14:textId="77777777" w:rsidR="002516F1" w:rsidRPr="00ED0F1B" w:rsidRDefault="002516F1" w:rsidP="009D150D">
            <w:pPr>
              <w:rPr>
                <w:b/>
                <w:bCs/>
              </w:rPr>
            </w:pPr>
          </w:p>
          <w:p w14:paraId="7DE162B0" w14:textId="77777777" w:rsidR="002516F1" w:rsidRPr="00ED0F1B" w:rsidRDefault="002516F1" w:rsidP="009D150D">
            <w:pPr>
              <w:rPr>
                <w:b/>
                <w:bCs/>
              </w:rPr>
            </w:pPr>
          </w:p>
        </w:tc>
        <w:tc>
          <w:tcPr>
            <w:tcW w:w="2168" w:type="dxa"/>
          </w:tcPr>
          <w:p w14:paraId="4A93E370" w14:textId="2CA31D46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>Time of visit/call (to and from)</w:t>
            </w:r>
          </w:p>
        </w:tc>
        <w:tc>
          <w:tcPr>
            <w:tcW w:w="1803" w:type="dxa"/>
          </w:tcPr>
          <w:p w14:paraId="6C2AA9C8" w14:textId="77777777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 xml:space="preserve">Total Number of hours </w:t>
            </w:r>
          </w:p>
          <w:p w14:paraId="5DAF94BD" w14:textId="77777777" w:rsidR="002516F1" w:rsidRPr="00ED0F1B" w:rsidRDefault="002516F1" w:rsidP="009D150D">
            <w:pPr>
              <w:rPr>
                <w:b/>
                <w:bCs/>
              </w:rPr>
            </w:pPr>
          </w:p>
          <w:p w14:paraId="3D149B71" w14:textId="77777777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>15 mins = 0.25</w:t>
            </w:r>
          </w:p>
          <w:p w14:paraId="4BDD12E1" w14:textId="77777777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>30 mins = 0.50</w:t>
            </w:r>
          </w:p>
          <w:p w14:paraId="26890FF0" w14:textId="06E86C5F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>45 mins = 0.75</w:t>
            </w:r>
          </w:p>
        </w:tc>
        <w:tc>
          <w:tcPr>
            <w:tcW w:w="2126" w:type="dxa"/>
          </w:tcPr>
          <w:p w14:paraId="73353244" w14:textId="72315725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 xml:space="preserve">Task (adhoc shopping, outing, chat, walking etc) </w:t>
            </w:r>
          </w:p>
        </w:tc>
        <w:tc>
          <w:tcPr>
            <w:tcW w:w="2749" w:type="dxa"/>
          </w:tcPr>
          <w:p w14:paraId="5AD650DD" w14:textId="1F6D25AD" w:rsidR="002516F1" w:rsidRPr="00ED0F1B" w:rsidRDefault="002516F1" w:rsidP="009D150D">
            <w:pPr>
              <w:rPr>
                <w:b/>
                <w:bCs/>
              </w:rPr>
            </w:pPr>
            <w:r w:rsidRPr="00ED0F1B">
              <w:rPr>
                <w:b/>
                <w:bCs/>
              </w:rPr>
              <w:t xml:space="preserve">Notes </w:t>
            </w:r>
            <w:r w:rsidR="00014259">
              <w:rPr>
                <w:b/>
                <w:bCs/>
              </w:rPr>
              <w:t>on activity undertaken</w:t>
            </w:r>
          </w:p>
        </w:tc>
      </w:tr>
      <w:tr w:rsidR="002516F1" w14:paraId="407376E5" w14:textId="77777777" w:rsidTr="00842E54">
        <w:tc>
          <w:tcPr>
            <w:tcW w:w="2689" w:type="dxa"/>
          </w:tcPr>
          <w:p w14:paraId="7EE212C0" w14:textId="77777777" w:rsidR="002516F1" w:rsidRDefault="002516F1" w:rsidP="009D150D"/>
          <w:p w14:paraId="1F358E89" w14:textId="77777777" w:rsidR="00ED0F1B" w:rsidRDefault="00ED0F1B" w:rsidP="009D150D"/>
          <w:p w14:paraId="616E53D3" w14:textId="77777777" w:rsidR="00ED0F1B" w:rsidRDefault="00ED0F1B" w:rsidP="009D150D"/>
          <w:p w14:paraId="770E3323" w14:textId="77777777" w:rsidR="00ED0F1B" w:rsidRDefault="00ED0F1B" w:rsidP="009D150D"/>
          <w:p w14:paraId="785DB238" w14:textId="77777777" w:rsidR="00ED0F1B" w:rsidRDefault="00ED0F1B" w:rsidP="009D150D"/>
        </w:tc>
        <w:tc>
          <w:tcPr>
            <w:tcW w:w="1415" w:type="dxa"/>
          </w:tcPr>
          <w:p w14:paraId="0856F8F2" w14:textId="68B16432" w:rsidR="002516F1" w:rsidRDefault="002516F1" w:rsidP="009D150D"/>
          <w:p w14:paraId="0C6004F1" w14:textId="77777777" w:rsidR="002516F1" w:rsidRDefault="002516F1" w:rsidP="009D150D"/>
          <w:p w14:paraId="0B7EA78E" w14:textId="77777777" w:rsidR="002516F1" w:rsidRDefault="002516F1" w:rsidP="009D150D"/>
        </w:tc>
        <w:tc>
          <w:tcPr>
            <w:tcW w:w="2168" w:type="dxa"/>
          </w:tcPr>
          <w:p w14:paraId="14EEB0DB" w14:textId="77777777" w:rsidR="002516F1" w:rsidRDefault="002516F1" w:rsidP="009D150D"/>
        </w:tc>
        <w:tc>
          <w:tcPr>
            <w:tcW w:w="1803" w:type="dxa"/>
          </w:tcPr>
          <w:p w14:paraId="240372DD" w14:textId="77777777" w:rsidR="002516F1" w:rsidRDefault="002516F1" w:rsidP="009D150D"/>
        </w:tc>
        <w:tc>
          <w:tcPr>
            <w:tcW w:w="2126" w:type="dxa"/>
          </w:tcPr>
          <w:p w14:paraId="335A4FB1" w14:textId="77777777" w:rsidR="002516F1" w:rsidRDefault="002516F1" w:rsidP="009D150D"/>
        </w:tc>
        <w:tc>
          <w:tcPr>
            <w:tcW w:w="2749" w:type="dxa"/>
          </w:tcPr>
          <w:p w14:paraId="2AB0171D" w14:textId="77777777" w:rsidR="002516F1" w:rsidRDefault="002516F1" w:rsidP="009D150D"/>
        </w:tc>
      </w:tr>
      <w:tr w:rsidR="002516F1" w14:paraId="1088A849" w14:textId="77777777" w:rsidTr="00842E54">
        <w:tc>
          <w:tcPr>
            <w:tcW w:w="2689" w:type="dxa"/>
          </w:tcPr>
          <w:p w14:paraId="26E05091" w14:textId="77777777" w:rsidR="002516F1" w:rsidRDefault="002516F1" w:rsidP="009D150D"/>
          <w:p w14:paraId="697B31C3" w14:textId="77777777" w:rsidR="00ED0F1B" w:rsidRDefault="00ED0F1B" w:rsidP="009D150D"/>
          <w:p w14:paraId="0E748BB1" w14:textId="77777777" w:rsidR="00ED0F1B" w:rsidRDefault="00ED0F1B" w:rsidP="009D150D"/>
          <w:p w14:paraId="420E6008" w14:textId="77777777" w:rsidR="00ED0F1B" w:rsidRDefault="00ED0F1B" w:rsidP="009D150D"/>
        </w:tc>
        <w:tc>
          <w:tcPr>
            <w:tcW w:w="1415" w:type="dxa"/>
          </w:tcPr>
          <w:p w14:paraId="4F4CA48E" w14:textId="40F64052" w:rsidR="002516F1" w:rsidRDefault="002516F1" w:rsidP="009D150D"/>
          <w:p w14:paraId="3A035B48" w14:textId="77777777" w:rsidR="002516F1" w:rsidRDefault="002516F1" w:rsidP="009D150D"/>
          <w:p w14:paraId="28A51459" w14:textId="77777777" w:rsidR="002516F1" w:rsidRDefault="002516F1" w:rsidP="009D150D"/>
        </w:tc>
        <w:tc>
          <w:tcPr>
            <w:tcW w:w="2168" w:type="dxa"/>
          </w:tcPr>
          <w:p w14:paraId="600A560C" w14:textId="77777777" w:rsidR="002516F1" w:rsidRDefault="002516F1" w:rsidP="009D150D"/>
        </w:tc>
        <w:tc>
          <w:tcPr>
            <w:tcW w:w="1803" w:type="dxa"/>
          </w:tcPr>
          <w:p w14:paraId="079401A6" w14:textId="77777777" w:rsidR="002516F1" w:rsidRDefault="002516F1" w:rsidP="009D150D"/>
        </w:tc>
        <w:tc>
          <w:tcPr>
            <w:tcW w:w="2126" w:type="dxa"/>
          </w:tcPr>
          <w:p w14:paraId="540FF760" w14:textId="77777777" w:rsidR="002516F1" w:rsidRDefault="002516F1" w:rsidP="009D150D"/>
        </w:tc>
        <w:tc>
          <w:tcPr>
            <w:tcW w:w="2749" w:type="dxa"/>
          </w:tcPr>
          <w:p w14:paraId="0391EEF4" w14:textId="77777777" w:rsidR="002516F1" w:rsidRDefault="002516F1" w:rsidP="009D150D"/>
        </w:tc>
      </w:tr>
      <w:tr w:rsidR="002516F1" w14:paraId="0CB0F06B" w14:textId="77777777" w:rsidTr="00842E54">
        <w:tc>
          <w:tcPr>
            <w:tcW w:w="2689" w:type="dxa"/>
          </w:tcPr>
          <w:p w14:paraId="6747D633" w14:textId="77777777" w:rsidR="002516F1" w:rsidRDefault="002516F1" w:rsidP="009D150D"/>
          <w:p w14:paraId="4A37CAB2" w14:textId="77777777" w:rsidR="00ED0F1B" w:rsidRDefault="00ED0F1B" w:rsidP="009D150D"/>
          <w:p w14:paraId="015279EC" w14:textId="77777777" w:rsidR="00ED0F1B" w:rsidRDefault="00ED0F1B" w:rsidP="009D150D"/>
          <w:p w14:paraId="76A10A6D" w14:textId="77777777" w:rsidR="00ED0F1B" w:rsidRDefault="00ED0F1B" w:rsidP="009D150D"/>
        </w:tc>
        <w:tc>
          <w:tcPr>
            <w:tcW w:w="1415" w:type="dxa"/>
          </w:tcPr>
          <w:p w14:paraId="5F87E0EC" w14:textId="69AEEC02" w:rsidR="002516F1" w:rsidRDefault="002516F1" w:rsidP="009D150D"/>
          <w:p w14:paraId="169A8BAC" w14:textId="77777777" w:rsidR="002516F1" w:rsidRDefault="002516F1" w:rsidP="009D150D"/>
          <w:p w14:paraId="65ACC159" w14:textId="77777777" w:rsidR="002516F1" w:rsidRDefault="002516F1" w:rsidP="009D150D"/>
        </w:tc>
        <w:tc>
          <w:tcPr>
            <w:tcW w:w="2168" w:type="dxa"/>
          </w:tcPr>
          <w:p w14:paraId="2F826274" w14:textId="77777777" w:rsidR="002516F1" w:rsidRDefault="002516F1" w:rsidP="009D150D"/>
        </w:tc>
        <w:tc>
          <w:tcPr>
            <w:tcW w:w="1803" w:type="dxa"/>
          </w:tcPr>
          <w:p w14:paraId="3807BDEE" w14:textId="77777777" w:rsidR="002516F1" w:rsidRDefault="002516F1" w:rsidP="009D150D"/>
        </w:tc>
        <w:tc>
          <w:tcPr>
            <w:tcW w:w="2126" w:type="dxa"/>
          </w:tcPr>
          <w:p w14:paraId="1C0E195F" w14:textId="77777777" w:rsidR="002516F1" w:rsidRDefault="002516F1" w:rsidP="009D150D"/>
        </w:tc>
        <w:tc>
          <w:tcPr>
            <w:tcW w:w="2749" w:type="dxa"/>
          </w:tcPr>
          <w:p w14:paraId="63F0170B" w14:textId="77777777" w:rsidR="002516F1" w:rsidRDefault="002516F1" w:rsidP="009D150D"/>
        </w:tc>
      </w:tr>
      <w:tr w:rsidR="002516F1" w14:paraId="4EB8C3E8" w14:textId="77777777" w:rsidTr="00842E54">
        <w:tc>
          <w:tcPr>
            <w:tcW w:w="2689" w:type="dxa"/>
          </w:tcPr>
          <w:p w14:paraId="4EF0FC47" w14:textId="77777777" w:rsidR="002516F1" w:rsidRDefault="002516F1" w:rsidP="009D150D"/>
          <w:p w14:paraId="588BBCE0" w14:textId="77777777" w:rsidR="00ED0F1B" w:rsidRDefault="00ED0F1B" w:rsidP="009D150D"/>
          <w:p w14:paraId="54EE8CC7" w14:textId="77777777" w:rsidR="00ED0F1B" w:rsidRDefault="00ED0F1B" w:rsidP="009D150D"/>
          <w:p w14:paraId="0A42022B" w14:textId="77777777" w:rsidR="00ED0F1B" w:rsidRDefault="00ED0F1B" w:rsidP="009D150D"/>
        </w:tc>
        <w:tc>
          <w:tcPr>
            <w:tcW w:w="1415" w:type="dxa"/>
          </w:tcPr>
          <w:p w14:paraId="3B234686" w14:textId="3C725C0C" w:rsidR="002516F1" w:rsidRDefault="002516F1" w:rsidP="009D150D"/>
          <w:p w14:paraId="0A418938" w14:textId="77777777" w:rsidR="002516F1" w:rsidRDefault="002516F1" w:rsidP="009D150D"/>
          <w:p w14:paraId="7B03F02A" w14:textId="77777777" w:rsidR="002516F1" w:rsidRDefault="002516F1" w:rsidP="009D150D"/>
        </w:tc>
        <w:tc>
          <w:tcPr>
            <w:tcW w:w="2168" w:type="dxa"/>
          </w:tcPr>
          <w:p w14:paraId="61217D68" w14:textId="77777777" w:rsidR="002516F1" w:rsidRDefault="002516F1" w:rsidP="009D150D"/>
        </w:tc>
        <w:tc>
          <w:tcPr>
            <w:tcW w:w="1803" w:type="dxa"/>
          </w:tcPr>
          <w:p w14:paraId="5CD4EC40" w14:textId="77777777" w:rsidR="002516F1" w:rsidRDefault="002516F1" w:rsidP="009D150D"/>
        </w:tc>
        <w:tc>
          <w:tcPr>
            <w:tcW w:w="2126" w:type="dxa"/>
          </w:tcPr>
          <w:p w14:paraId="6F783B8C" w14:textId="77777777" w:rsidR="002516F1" w:rsidRDefault="002516F1" w:rsidP="009D150D"/>
        </w:tc>
        <w:tc>
          <w:tcPr>
            <w:tcW w:w="2749" w:type="dxa"/>
          </w:tcPr>
          <w:p w14:paraId="72916411" w14:textId="77777777" w:rsidR="002516F1" w:rsidRDefault="002516F1" w:rsidP="009D150D"/>
        </w:tc>
      </w:tr>
    </w:tbl>
    <w:p w14:paraId="5332F482" w14:textId="77777777" w:rsidR="009D150D" w:rsidRDefault="009D150D" w:rsidP="009D150D"/>
    <w:p w14:paraId="7B5A0BFB" w14:textId="77777777" w:rsidR="00A35B50" w:rsidRPr="001332BD" w:rsidRDefault="009A3EC8">
      <w:pPr>
        <w:pStyle w:val="Heading2"/>
        <w:rPr>
          <w:color w:val="auto"/>
        </w:rPr>
      </w:pPr>
      <w:r w:rsidRPr="001332BD">
        <w:rPr>
          <w:color w:val="auto"/>
        </w:rPr>
        <w:lastRenderedPageBreak/>
        <w:t>Volunteer Expense Claim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A35B50" w:rsidRPr="001332BD" w14:paraId="4B168E13" w14:textId="77777777">
        <w:tc>
          <w:tcPr>
            <w:tcW w:w="1440" w:type="dxa"/>
          </w:tcPr>
          <w:p w14:paraId="488AA168" w14:textId="54BC6656" w:rsidR="00A35B50" w:rsidRPr="001332BD" w:rsidRDefault="00A35B5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095EEB20" w14:textId="3704F875" w:rsidR="00A35B50" w:rsidRPr="001332BD" w:rsidRDefault="00A35B5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196EE406" w14:textId="65DEFFB7" w:rsidR="00A35B50" w:rsidRPr="001332BD" w:rsidRDefault="00A35B5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4E2E72E6" w14:textId="27A451B3" w:rsidR="00A35B50" w:rsidRPr="001332BD" w:rsidRDefault="00A35B5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66FACEA6" w14:textId="0478C182" w:rsidR="00A35B50" w:rsidRPr="001332BD" w:rsidRDefault="00A35B50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14:paraId="3ED6A220" w14:textId="3BA35821" w:rsidR="00A35B50" w:rsidRPr="001332BD" w:rsidRDefault="00A35B50">
            <w:pPr>
              <w:rPr>
                <w:b/>
                <w:bCs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417"/>
        <w:gridCol w:w="2126"/>
        <w:gridCol w:w="1701"/>
        <w:gridCol w:w="1848"/>
        <w:gridCol w:w="1864"/>
        <w:gridCol w:w="1872"/>
      </w:tblGrid>
      <w:tr w:rsidR="0079134D" w:rsidRPr="001332BD" w14:paraId="1E052A3F" w14:textId="77777777" w:rsidTr="00842E54">
        <w:tc>
          <w:tcPr>
            <w:tcW w:w="2122" w:type="dxa"/>
          </w:tcPr>
          <w:p w14:paraId="609B96D4" w14:textId="0D429D1B" w:rsidR="0079134D" w:rsidRPr="001332BD" w:rsidRDefault="007913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Client Name </w:t>
            </w:r>
          </w:p>
        </w:tc>
        <w:tc>
          <w:tcPr>
            <w:tcW w:w="1417" w:type="dxa"/>
          </w:tcPr>
          <w:p w14:paraId="214EA94D" w14:textId="22B6F9D8" w:rsidR="0079134D" w:rsidRPr="001332BD" w:rsidRDefault="0079134D">
            <w:pPr>
              <w:rPr>
                <w:b/>
                <w:bCs/>
              </w:rPr>
            </w:pPr>
            <w:r w:rsidRPr="001332BD">
              <w:rPr>
                <w:b/>
                <w:bCs/>
              </w:rPr>
              <w:t>Date of visit</w:t>
            </w:r>
          </w:p>
        </w:tc>
        <w:tc>
          <w:tcPr>
            <w:tcW w:w="2126" w:type="dxa"/>
          </w:tcPr>
          <w:p w14:paraId="61C1AB70" w14:textId="468DD108" w:rsidR="0079134D" w:rsidRPr="001332BD" w:rsidRDefault="0079134D">
            <w:pPr>
              <w:rPr>
                <w:b/>
                <w:bCs/>
              </w:rPr>
            </w:pPr>
            <w:r w:rsidRPr="001332BD">
              <w:rPr>
                <w:b/>
                <w:bCs/>
              </w:rPr>
              <w:t>Type of expense</w:t>
            </w:r>
          </w:p>
        </w:tc>
        <w:tc>
          <w:tcPr>
            <w:tcW w:w="1701" w:type="dxa"/>
          </w:tcPr>
          <w:p w14:paraId="5DDAD7EE" w14:textId="27C98B27" w:rsidR="0079134D" w:rsidRPr="001332BD" w:rsidRDefault="0079134D">
            <w:pPr>
              <w:rPr>
                <w:b/>
                <w:bCs/>
              </w:rPr>
            </w:pPr>
            <w:r w:rsidRPr="001332BD">
              <w:rPr>
                <w:b/>
                <w:bCs/>
              </w:rPr>
              <w:t>Number of Miles</w:t>
            </w:r>
          </w:p>
        </w:tc>
        <w:tc>
          <w:tcPr>
            <w:tcW w:w="1848" w:type="dxa"/>
          </w:tcPr>
          <w:p w14:paraId="2F9AA30C" w14:textId="4ADFA076" w:rsidR="0079134D" w:rsidRPr="001332BD" w:rsidRDefault="0079134D">
            <w:pPr>
              <w:rPr>
                <w:b/>
                <w:bCs/>
              </w:rPr>
            </w:pPr>
            <w:r w:rsidRPr="001332BD">
              <w:rPr>
                <w:b/>
                <w:bCs/>
              </w:rPr>
              <w:t>Parking</w:t>
            </w:r>
          </w:p>
        </w:tc>
        <w:tc>
          <w:tcPr>
            <w:tcW w:w="1864" w:type="dxa"/>
          </w:tcPr>
          <w:p w14:paraId="5A6DD82D" w14:textId="376D2058" w:rsidR="0079134D" w:rsidRPr="001332BD" w:rsidRDefault="0079134D">
            <w:pPr>
              <w:rPr>
                <w:b/>
                <w:bCs/>
              </w:rPr>
            </w:pPr>
            <w:r w:rsidRPr="001332BD">
              <w:rPr>
                <w:b/>
                <w:bCs/>
              </w:rPr>
              <w:t>Fares</w:t>
            </w:r>
          </w:p>
        </w:tc>
        <w:tc>
          <w:tcPr>
            <w:tcW w:w="1872" w:type="dxa"/>
          </w:tcPr>
          <w:p w14:paraId="430B27DD" w14:textId="0854C014" w:rsidR="0079134D" w:rsidRPr="001332BD" w:rsidRDefault="0079134D">
            <w:pPr>
              <w:rPr>
                <w:b/>
                <w:bCs/>
              </w:rPr>
            </w:pPr>
            <w:r w:rsidRPr="001332BD">
              <w:rPr>
                <w:b/>
                <w:bCs/>
              </w:rPr>
              <w:t xml:space="preserve">Other </w:t>
            </w:r>
          </w:p>
        </w:tc>
      </w:tr>
      <w:tr w:rsidR="0079134D" w14:paraId="74506AED" w14:textId="77777777" w:rsidTr="00842E54">
        <w:tc>
          <w:tcPr>
            <w:tcW w:w="2122" w:type="dxa"/>
          </w:tcPr>
          <w:p w14:paraId="170B327F" w14:textId="77777777" w:rsidR="0079134D" w:rsidRDefault="0079134D"/>
        </w:tc>
        <w:tc>
          <w:tcPr>
            <w:tcW w:w="1417" w:type="dxa"/>
          </w:tcPr>
          <w:p w14:paraId="524D1F9F" w14:textId="074C5951" w:rsidR="0079134D" w:rsidRDefault="0079134D"/>
          <w:p w14:paraId="1AD6DBA0" w14:textId="77777777" w:rsidR="0079134D" w:rsidRDefault="0079134D"/>
          <w:p w14:paraId="47326803" w14:textId="77777777" w:rsidR="0079134D" w:rsidRDefault="0079134D"/>
        </w:tc>
        <w:tc>
          <w:tcPr>
            <w:tcW w:w="2126" w:type="dxa"/>
          </w:tcPr>
          <w:p w14:paraId="73CD0C9C" w14:textId="77777777" w:rsidR="0079134D" w:rsidRDefault="0079134D"/>
        </w:tc>
        <w:tc>
          <w:tcPr>
            <w:tcW w:w="1701" w:type="dxa"/>
          </w:tcPr>
          <w:p w14:paraId="1C69AE7E" w14:textId="77777777" w:rsidR="0079134D" w:rsidRDefault="0079134D"/>
        </w:tc>
        <w:tc>
          <w:tcPr>
            <w:tcW w:w="1848" w:type="dxa"/>
          </w:tcPr>
          <w:p w14:paraId="1D57C7F4" w14:textId="77777777" w:rsidR="0079134D" w:rsidRDefault="0079134D"/>
        </w:tc>
        <w:tc>
          <w:tcPr>
            <w:tcW w:w="1864" w:type="dxa"/>
          </w:tcPr>
          <w:p w14:paraId="4B9EAD9D" w14:textId="77777777" w:rsidR="0079134D" w:rsidRDefault="0079134D"/>
        </w:tc>
        <w:tc>
          <w:tcPr>
            <w:tcW w:w="1872" w:type="dxa"/>
          </w:tcPr>
          <w:p w14:paraId="21772EF0" w14:textId="77777777" w:rsidR="0079134D" w:rsidRDefault="0079134D"/>
        </w:tc>
      </w:tr>
      <w:tr w:rsidR="0079134D" w14:paraId="3BBEFF21" w14:textId="77777777" w:rsidTr="00842E54">
        <w:tc>
          <w:tcPr>
            <w:tcW w:w="2122" w:type="dxa"/>
          </w:tcPr>
          <w:p w14:paraId="4EC71FC2" w14:textId="77777777" w:rsidR="0079134D" w:rsidRDefault="0079134D"/>
        </w:tc>
        <w:tc>
          <w:tcPr>
            <w:tcW w:w="1417" w:type="dxa"/>
          </w:tcPr>
          <w:p w14:paraId="02D0173D" w14:textId="295220F5" w:rsidR="0079134D" w:rsidRDefault="0079134D"/>
          <w:p w14:paraId="2FC8A3FA" w14:textId="77777777" w:rsidR="0079134D" w:rsidRDefault="0079134D"/>
          <w:p w14:paraId="4C22F9B6" w14:textId="77777777" w:rsidR="0079134D" w:rsidRDefault="0079134D"/>
        </w:tc>
        <w:tc>
          <w:tcPr>
            <w:tcW w:w="2126" w:type="dxa"/>
          </w:tcPr>
          <w:p w14:paraId="74D29F71" w14:textId="77777777" w:rsidR="0079134D" w:rsidRDefault="0079134D"/>
        </w:tc>
        <w:tc>
          <w:tcPr>
            <w:tcW w:w="1701" w:type="dxa"/>
          </w:tcPr>
          <w:p w14:paraId="4F3BBA92" w14:textId="77777777" w:rsidR="0079134D" w:rsidRDefault="0079134D"/>
        </w:tc>
        <w:tc>
          <w:tcPr>
            <w:tcW w:w="1848" w:type="dxa"/>
          </w:tcPr>
          <w:p w14:paraId="41714B14" w14:textId="77777777" w:rsidR="0079134D" w:rsidRDefault="0079134D"/>
        </w:tc>
        <w:tc>
          <w:tcPr>
            <w:tcW w:w="1864" w:type="dxa"/>
          </w:tcPr>
          <w:p w14:paraId="325A2884" w14:textId="77777777" w:rsidR="0079134D" w:rsidRDefault="0079134D"/>
        </w:tc>
        <w:tc>
          <w:tcPr>
            <w:tcW w:w="1872" w:type="dxa"/>
          </w:tcPr>
          <w:p w14:paraId="47D11928" w14:textId="77777777" w:rsidR="0079134D" w:rsidRDefault="0079134D"/>
        </w:tc>
      </w:tr>
      <w:tr w:rsidR="0079134D" w14:paraId="0FDD0DFA" w14:textId="77777777" w:rsidTr="00842E54">
        <w:tc>
          <w:tcPr>
            <w:tcW w:w="2122" w:type="dxa"/>
          </w:tcPr>
          <w:p w14:paraId="755A46E8" w14:textId="77777777" w:rsidR="0079134D" w:rsidRDefault="0079134D"/>
        </w:tc>
        <w:tc>
          <w:tcPr>
            <w:tcW w:w="1417" w:type="dxa"/>
          </w:tcPr>
          <w:p w14:paraId="335494D0" w14:textId="704A8196" w:rsidR="0079134D" w:rsidRDefault="0079134D"/>
          <w:p w14:paraId="2BCC79E1" w14:textId="77777777" w:rsidR="0079134D" w:rsidRDefault="0079134D"/>
          <w:p w14:paraId="294E6889" w14:textId="77777777" w:rsidR="0079134D" w:rsidRDefault="0079134D"/>
        </w:tc>
        <w:tc>
          <w:tcPr>
            <w:tcW w:w="2126" w:type="dxa"/>
          </w:tcPr>
          <w:p w14:paraId="400D178D" w14:textId="77777777" w:rsidR="0079134D" w:rsidRDefault="0079134D"/>
        </w:tc>
        <w:tc>
          <w:tcPr>
            <w:tcW w:w="1701" w:type="dxa"/>
          </w:tcPr>
          <w:p w14:paraId="514D5683" w14:textId="77777777" w:rsidR="0079134D" w:rsidRDefault="0079134D"/>
        </w:tc>
        <w:tc>
          <w:tcPr>
            <w:tcW w:w="1848" w:type="dxa"/>
          </w:tcPr>
          <w:p w14:paraId="1EFCB4B6" w14:textId="77777777" w:rsidR="0079134D" w:rsidRDefault="0079134D"/>
        </w:tc>
        <w:tc>
          <w:tcPr>
            <w:tcW w:w="1864" w:type="dxa"/>
          </w:tcPr>
          <w:p w14:paraId="5FAD6AC7" w14:textId="77777777" w:rsidR="0079134D" w:rsidRDefault="0079134D"/>
        </w:tc>
        <w:tc>
          <w:tcPr>
            <w:tcW w:w="1872" w:type="dxa"/>
          </w:tcPr>
          <w:p w14:paraId="1AE64B22" w14:textId="77777777" w:rsidR="0079134D" w:rsidRDefault="0079134D"/>
        </w:tc>
      </w:tr>
      <w:tr w:rsidR="0079134D" w14:paraId="0BFBDBA5" w14:textId="77777777" w:rsidTr="00842E54">
        <w:tc>
          <w:tcPr>
            <w:tcW w:w="2122" w:type="dxa"/>
          </w:tcPr>
          <w:p w14:paraId="6C74CC74" w14:textId="77777777" w:rsidR="0079134D" w:rsidRDefault="0079134D"/>
        </w:tc>
        <w:tc>
          <w:tcPr>
            <w:tcW w:w="1417" w:type="dxa"/>
          </w:tcPr>
          <w:p w14:paraId="0123B398" w14:textId="60AD1E6B" w:rsidR="0079134D" w:rsidRDefault="0079134D"/>
          <w:p w14:paraId="067B10AE" w14:textId="77777777" w:rsidR="0079134D" w:rsidRDefault="0079134D"/>
          <w:p w14:paraId="2E6DF342" w14:textId="77777777" w:rsidR="0079134D" w:rsidRDefault="0079134D"/>
        </w:tc>
        <w:tc>
          <w:tcPr>
            <w:tcW w:w="2126" w:type="dxa"/>
          </w:tcPr>
          <w:p w14:paraId="4B19F0BC" w14:textId="77777777" w:rsidR="0079134D" w:rsidRDefault="0079134D"/>
        </w:tc>
        <w:tc>
          <w:tcPr>
            <w:tcW w:w="1701" w:type="dxa"/>
          </w:tcPr>
          <w:p w14:paraId="3D353A42" w14:textId="77777777" w:rsidR="0079134D" w:rsidRDefault="0079134D"/>
        </w:tc>
        <w:tc>
          <w:tcPr>
            <w:tcW w:w="1848" w:type="dxa"/>
          </w:tcPr>
          <w:p w14:paraId="3E08C746" w14:textId="77777777" w:rsidR="0079134D" w:rsidRDefault="0079134D"/>
        </w:tc>
        <w:tc>
          <w:tcPr>
            <w:tcW w:w="1864" w:type="dxa"/>
          </w:tcPr>
          <w:p w14:paraId="71D1A557" w14:textId="77777777" w:rsidR="0079134D" w:rsidRDefault="0079134D"/>
        </w:tc>
        <w:tc>
          <w:tcPr>
            <w:tcW w:w="1872" w:type="dxa"/>
          </w:tcPr>
          <w:p w14:paraId="12C0DD70" w14:textId="77777777" w:rsidR="0079134D" w:rsidRDefault="0079134D"/>
        </w:tc>
      </w:tr>
    </w:tbl>
    <w:p w14:paraId="259D7EFA" w14:textId="77777777" w:rsidR="007268C0" w:rsidRPr="002962FA" w:rsidRDefault="007268C0">
      <w:pPr>
        <w:rPr>
          <w:b/>
          <w:bCs/>
        </w:rPr>
      </w:pPr>
    </w:p>
    <w:p w14:paraId="307C9ECD" w14:textId="211211D1" w:rsidR="002962FA" w:rsidRPr="002962FA" w:rsidRDefault="002962FA">
      <w:pPr>
        <w:rPr>
          <w:b/>
          <w:bCs/>
        </w:rPr>
      </w:pPr>
      <w:r w:rsidRPr="002962FA">
        <w:rPr>
          <w:b/>
          <w:bCs/>
        </w:rPr>
        <w:t xml:space="preserve">Allowable expenses </w:t>
      </w:r>
    </w:p>
    <w:p w14:paraId="791182E8" w14:textId="77777777" w:rsidR="000C3120" w:rsidRDefault="002962FA">
      <w:r>
        <w:t xml:space="preserve">Please note that expenses claims are limited to </w:t>
      </w:r>
      <w:r w:rsidR="000C3120">
        <w:t xml:space="preserve">the following </w:t>
      </w:r>
    </w:p>
    <w:p w14:paraId="64003EC9" w14:textId="299D2EFF" w:rsidR="002962FA" w:rsidRDefault="007F75E2" w:rsidP="000C3120">
      <w:pPr>
        <w:pStyle w:val="ListParagraph"/>
        <w:numPr>
          <w:ilvl w:val="0"/>
          <w:numId w:val="3"/>
        </w:numPr>
      </w:pPr>
      <w:r>
        <w:t>M</w:t>
      </w:r>
      <w:r w:rsidR="002962FA">
        <w:t xml:space="preserve">ileage (at </w:t>
      </w:r>
      <w:r w:rsidR="000C3120">
        <w:t xml:space="preserve">45p per mile) </w:t>
      </w:r>
    </w:p>
    <w:p w14:paraId="236B5E71" w14:textId="4400CBF0" w:rsidR="000C3120" w:rsidRDefault="000A6238" w:rsidP="000C3120">
      <w:pPr>
        <w:pStyle w:val="ListParagraph"/>
        <w:numPr>
          <w:ilvl w:val="0"/>
          <w:numId w:val="3"/>
        </w:numPr>
      </w:pPr>
      <w:r>
        <w:t>P</w:t>
      </w:r>
      <w:r w:rsidR="000C3120">
        <w:t xml:space="preserve">arking </w:t>
      </w:r>
    </w:p>
    <w:p w14:paraId="22561517" w14:textId="35809970" w:rsidR="000921FE" w:rsidRDefault="00592141" w:rsidP="000C3120">
      <w:pPr>
        <w:pStyle w:val="ListParagraph"/>
        <w:numPr>
          <w:ilvl w:val="0"/>
          <w:numId w:val="3"/>
        </w:numPr>
      </w:pPr>
      <w:r>
        <w:t xml:space="preserve">Phone calls made to the client </w:t>
      </w:r>
    </w:p>
    <w:p w14:paraId="725FB0A8" w14:textId="4A0B207A" w:rsidR="002D4F8D" w:rsidRDefault="002D4F8D" w:rsidP="000C3120">
      <w:pPr>
        <w:pStyle w:val="ListParagraph"/>
        <w:numPr>
          <w:ilvl w:val="0"/>
          <w:numId w:val="3"/>
        </w:numPr>
      </w:pPr>
      <w:r>
        <w:t>Other – to be agreed in advance with the LWS volunteering team</w:t>
      </w:r>
    </w:p>
    <w:p w14:paraId="4AFE5A19" w14:textId="77777777" w:rsidR="004E34E6" w:rsidRDefault="004E34E6">
      <w:pPr>
        <w:rPr>
          <w:b/>
          <w:bCs/>
        </w:rPr>
      </w:pPr>
    </w:p>
    <w:p w14:paraId="349DEC0C" w14:textId="15C5030B" w:rsidR="004E34E6" w:rsidRDefault="004E34E6">
      <w:pPr>
        <w:rPr>
          <w:b/>
          <w:bCs/>
        </w:rPr>
      </w:pPr>
      <w:r>
        <w:rPr>
          <w:b/>
          <w:bCs/>
        </w:rPr>
        <w:t>General notes and comments on the visit</w:t>
      </w:r>
      <w:r w:rsidR="000A6238">
        <w:rPr>
          <w:b/>
          <w:bCs/>
        </w:rPr>
        <w:t xml:space="preserve">s this month </w:t>
      </w:r>
      <w:r w:rsidR="00267BEE">
        <w:rPr>
          <w:b/>
          <w:bCs/>
        </w:rPr>
        <w:t xml:space="preserve">– anything that we need to be made aware of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0"/>
      </w:tblGrid>
      <w:tr w:rsidR="004E34E6" w14:paraId="015EB3BE" w14:textId="77777777" w:rsidTr="004E34E6">
        <w:tc>
          <w:tcPr>
            <w:tcW w:w="12950" w:type="dxa"/>
          </w:tcPr>
          <w:p w14:paraId="14E18ACC" w14:textId="77777777" w:rsidR="004E34E6" w:rsidRDefault="004E34E6">
            <w:pPr>
              <w:rPr>
                <w:b/>
                <w:bCs/>
              </w:rPr>
            </w:pPr>
          </w:p>
          <w:p w14:paraId="43A37C14" w14:textId="77777777" w:rsidR="004E34E6" w:rsidRDefault="004E34E6">
            <w:pPr>
              <w:rPr>
                <w:b/>
                <w:bCs/>
              </w:rPr>
            </w:pPr>
          </w:p>
          <w:p w14:paraId="1C5889D4" w14:textId="77777777" w:rsidR="004E34E6" w:rsidRDefault="004E34E6">
            <w:pPr>
              <w:rPr>
                <w:b/>
                <w:bCs/>
              </w:rPr>
            </w:pPr>
          </w:p>
          <w:p w14:paraId="6A77D42B" w14:textId="77777777" w:rsidR="004E34E6" w:rsidRDefault="004E34E6">
            <w:pPr>
              <w:rPr>
                <w:b/>
                <w:bCs/>
              </w:rPr>
            </w:pPr>
          </w:p>
          <w:p w14:paraId="0A82EC0B" w14:textId="77777777" w:rsidR="004E34E6" w:rsidRDefault="004E34E6">
            <w:pPr>
              <w:rPr>
                <w:b/>
                <w:bCs/>
              </w:rPr>
            </w:pPr>
          </w:p>
          <w:p w14:paraId="0C2E24AB" w14:textId="77777777" w:rsidR="004E34E6" w:rsidRDefault="004E34E6">
            <w:pPr>
              <w:rPr>
                <w:b/>
                <w:bCs/>
              </w:rPr>
            </w:pPr>
          </w:p>
          <w:p w14:paraId="26F655D2" w14:textId="77777777" w:rsidR="004E34E6" w:rsidRDefault="004E34E6">
            <w:pPr>
              <w:rPr>
                <w:b/>
                <w:bCs/>
              </w:rPr>
            </w:pPr>
          </w:p>
          <w:p w14:paraId="6D9849A0" w14:textId="77777777" w:rsidR="004E34E6" w:rsidRDefault="004E34E6">
            <w:pPr>
              <w:rPr>
                <w:b/>
                <w:bCs/>
              </w:rPr>
            </w:pPr>
          </w:p>
          <w:p w14:paraId="611884F1" w14:textId="77777777" w:rsidR="004E34E6" w:rsidRDefault="004E34E6">
            <w:pPr>
              <w:rPr>
                <w:b/>
                <w:bCs/>
              </w:rPr>
            </w:pPr>
          </w:p>
          <w:p w14:paraId="12B907B3" w14:textId="77777777" w:rsidR="004E34E6" w:rsidRDefault="004E34E6">
            <w:pPr>
              <w:rPr>
                <w:b/>
                <w:bCs/>
              </w:rPr>
            </w:pPr>
          </w:p>
          <w:p w14:paraId="2C0971C7" w14:textId="77777777" w:rsidR="004E34E6" w:rsidRDefault="004E34E6">
            <w:pPr>
              <w:rPr>
                <w:b/>
                <w:bCs/>
              </w:rPr>
            </w:pPr>
          </w:p>
        </w:tc>
      </w:tr>
    </w:tbl>
    <w:p w14:paraId="6935E00F" w14:textId="77777777" w:rsidR="004E34E6" w:rsidRDefault="004E34E6">
      <w:pPr>
        <w:rPr>
          <w:b/>
          <w:bCs/>
        </w:rPr>
      </w:pPr>
    </w:p>
    <w:p w14:paraId="122074B6" w14:textId="08231D18" w:rsidR="00A35B50" w:rsidRPr="00270185" w:rsidRDefault="004E34E6">
      <w:pPr>
        <w:rPr>
          <w:b/>
          <w:bCs/>
        </w:rPr>
      </w:pPr>
      <w:r>
        <w:rPr>
          <w:b/>
          <w:bCs/>
        </w:rPr>
        <w:t>A</w:t>
      </w:r>
      <w:r w:rsidR="009A3EC8" w:rsidRPr="00270185">
        <w:rPr>
          <w:b/>
          <w:bCs/>
        </w:rPr>
        <w:t>ccounts Use Only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36"/>
        <w:gridCol w:w="1824"/>
      </w:tblGrid>
      <w:tr w:rsidR="00A35B50" w14:paraId="1D1614F7" w14:textId="77777777" w:rsidTr="007268C0">
        <w:tc>
          <w:tcPr>
            <w:tcW w:w="4686" w:type="dxa"/>
          </w:tcPr>
          <w:tbl>
            <w:tblPr>
              <w:tblStyle w:val="TableGrid"/>
              <w:tblW w:w="10910" w:type="dxa"/>
              <w:tblLook w:val="04A0" w:firstRow="1" w:lastRow="0" w:firstColumn="1" w:lastColumn="0" w:noHBand="0" w:noVBand="1"/>
            </w:tblPr>
            <w:tblGrid>
              <w:gridCol w:w="1838"/>
              <w:gridCol w:w="2552"/>
              <w:gridCol w:w="1984"/>
              <w:gridCol w:w="2410"/>
              <w:gridCol w:w="2126"/>
            </w:tblGrid>
            <w:tr w:rsidR="007268C0" w14:paraId="06062215" w14:textId="2CC42047" w:rsidTr="007268C0">
              <w:tc>
                <w:tcPr>
                  <w:tcW w:w="1838" w:type="dxa"/>
                </w:tcPr>
                <w:p w14:paraId="3A69EABC" w14:textId="6593041C" w:rsidR="007268C0" w:rsidRPr="00270185" w:rsidRDefault="007268C0">
                  <w:pPr>
                    <w:rPr>
                      <w:b/>
                      <w:bCs/>
                    </w:rPr>
                  </w:pPr>
                  <w:r w:rsidRPr="00270185">
                    <w:rPr>
                      <w:b/>
                      <w:bCs/>
                    </w:rPr>
                    <w:t>Total Amount Claimed</w:t>
                  </w:r>
                </w:p>
              </w:tc>
              <w:tc>
                <w:tcPr>
                  <w:tcW w:w="2552" w:type="dxa"/>
                </w:tcPr>
                <w:p w14:paraId="0C5F13FA" w14:textId="582808E1" w:rsidR="007268C0" w:rsidRPr="00270185" w:rsidRDefault="007268C0">
                  <w:pPr>
                    <w:rPr>
                      <w:b/>
                      <w:bCs/>
                    </w:rPr>
                  </w:pPr>
                  <w:r w:rsidRPr="00270185">
                    <w:rPr>
                      <w:b/>
                      <w:bCs/>
                    </w:rPr>
                    <w:t xml:space="preserve">Authorised </w:t>
                  </w:r>
                </w:p>
              </w:tc>
              <w:tc>
                <w:tcPr>
                  <w:tcW w:w="1984" w:type="dxa"/>
                </w:tcPr>
                <w:p w14:paraId="368E23F4" w14:textId="32FE9746" w:rsidR="007268C0" w:rsidRPr="00270185" w:rsidRDefault="007268C0">
                  <w:pPr>
                    <w:rPr>
                      <w:b/>
                      <w:bCs/>
                    </w:rPr>
                  </w:pPr>
                  <w:r w:rsidRPr="00270185">
                    <w:rPr>
                      <w:b/>
                      <w:bCs/>
                    </w:rPr>
                    <w:t>Bank account</w:t>
                  </w:r>
                </w:p>
              </w:tc>
              <w:tc>
                <w:tcPr>
                  <w:tcW w:w="2410" w:type="dxa"/>
                </w:tcPr>
                <w:p w14:paraId="57ADA254" w14:textId="5CFB5ABB" w:rsidR="007268C0" w:rsidRPr="00270185" w:rsidRDefault="007268C0">
                  <w:pPr>
                    <w:rPr>
                      <w:b/>
                      <w:bCs/>
                    </w:rPr>
                  </w:pPr>
                  <w:r w:rsidRPr="00270185">
                    <w:rPr>
                      <w:b/>
                      <w:bCs/>
                    </w:rPr>
                    <w:t xml:space="preserve">Sort Code </w:t>
                  </w:r>
                  <w:r w:rsidR="00CC7984">
                    <w:rPr>
                      <w:b/>
                      <w:bCs/>
                    </w:rPr>
                    <w:t>(last 4 digi</w:t>
                  </w:r>
                  <w:r w:rsidR="00086EF7">
                    <w:rPr>
                      <w:b/>
                      <w:bCs/>
                    </w:rPr>
                    <w:t>ts)</w:t>
                  </w:r>
                </w:p>
              </w:tc>
              <w:tc>
                <w:tcPr>
                  <w:tcW w:w="2126" w:type="dxa"/>
                </w:tcPr>
                <w:p w14:paraId="7B171AC8" w14:textId="3D618BF3" w:rsidR="007268C0" w:rsidRPr="00270185" w:rsidRDefault="007268C0">
                  <w:pPr>
                    <w:rPr>
                      <w:b/>
                      <w:bCs/>
                    </w:rPr>
                  </w:pPr>
                  <w:r w:rsidRPr="00270185">
                    <w:rPr>
                      <w:b/>
                      <w:bCs/>
                    </w:rPr>
                    <w:t xml:space="preserve">Date Paid </w:t>
                  </w:r>
                </w:p>
              </w:tc>
            </w:tr>
            <w:tr w:rsidR="007268C0" w14:paraId="2CB4DC12" w14:textId="406B6670" w:rsidTr="007268C0">
              <w:tc>
                <w:tcPr>
                  <w:tcW w:w="1838" w:type="dxa"/>
                </w:tcPr>
                <w:p w14:paraId="2FDC86CB" w14:textId="77777777" w:rsidR="007268C0" w:rsidRDefault="007268C0"/>
                <w:p w14:paraId="3E83A8D6" w14:textId="77777777" w:rsidR="007268C0" w:rsidRDefault="007268C0"/>
                <w:p w14:paraId="34563C52" w14:textId="77777777" w:rsidR="007268C0" w:rsidRDefault="007268C0"/>
              </w:tc>
              <w:tc>
                <w:tcPr>
                  <w:tcW w:w="2552" w:type="dxa"/>
                </w:tcPr>
                <w:p w14:paraId="6B54F492" w14:textId="77777777" w:rsidR="007268C0" w:rsidRDefault="007268C0"/>
              </w:tc>
              <w:tc>
                <w:tcPr>
                  <w:tcW w:w="1984" w:type="dxa"/>
                </w:tcPr>
                <w:p w14:paraId="35377CA0" w14:textId="77777777" w:rsidR="007268C0" w:rsidRDefault="007268C0"/>
              </w:tc>
              <w:tc>
                <w:tcPr>
                  <w:tcW w:w="2410" w:type="dxa"/>
                </w:tcPr>
                <w:p w14:paraId="2452E3C7" w14:textId="77777777" w:rsidR="007268C0" w:rsidRDefault="007268C0"/>
              </w:tc>
              <w:tc>
                <w:tcPr>
                  <w:tcW w:w="2126" w:type="dxa"/>
                </w:tcPr>
                <w:p w14:paraId="7345B339" w14:textId="77777777" w:rsidR="007268C0" w:rsidRDefault="007268C0"/>
              </w:tc>
            </w:tr>
            <w:tr w:rsidR="007268C0" w14:paraId="2FCFC92A" w14:textId="53F9780F" w:rsidTr="007268C0">
              <w:tc>
                <w:tcPr>
                  <w:tcW w:w="1838" w:type="dxa"/>
                </w:tcPr>
                <w:p w14:paraId="43422962" w14:textId="77777777" w:rsidR="007268C0" w:rsidRDefault="007268C0"/>
                <w:p w14:paraId="471C28B3" w14:textId="77777777" w:rsidR="007268C0" w:rsidRDefault="007268C0"/>
                <w:p w14:paraId="316B5F21" w14:textId="77777777" w:rsidR="007268C0" w:rsidRDefault="007268C0"/>
              </w:tc>
              <w:tc>
                <w:tcPr>
                  <w:tcW w:w="2552" w:type="dxa"/>
                </w:tcPr>
                <w:p w14:paraId="7F2D3E7D" w14:textId="77777777" w:rsidR="007268C0" w:rsidRDefault="007268C0"/>
              </w:tc>
              <w:tc>
                <w:tcPr>
                  <w:tcW w:w="1984" w:type="dxa"/>
                </w:tcPr>
                <w:p w14:paraId="05C348E2" w14:textId="77777777" w:rsidR="007268C0" w:rsidRDefault="007268C0"/>
              </w:tc>
              <w:tc>
                <w:tcPr>
                  <w:tcW w:w="2410" w:type="dxa"/>
                </w:tcPr>
                <w:p w14:paraId="60D73744" w14:textId="77777777" w:rsidR="007268C0" w:rsidRDefault="007268C0"/>
              </w:tc>
              <w:tc>
                <w:tcPr>
                  <w:tcW w:w="2126" w:type="dxa"/>
                </w:tcPr>
                <w:p w14:paraId="247FB616" w14:textId="77777777" w:rsidR="007268C0" w:rsidRDefault="007268C0"/>
              </w:tc>
            </w:tr>
          </w:tbl>
          <w:p w14:paraId="022A2A1C" w14:textId="54A7950C" w:rsidR="00A35B50" w:rsidRPr="003F15C7" w:rsidRDefault="00A35B50">
            <w:pPr>
              <w:rPr>
                <w:b/>
                <w:u w:val="single"/>
              </w:rPr>
            </w:pPr>
          </w:p>
        </w:tc>
        <w:tc>
          <w:tcPr>
            <w:tcW w:w="4320" w:type="dxa"/>
          </w:tcPr>
          <w:p w14:paraId="269E2C4C" w14:textId="77777777" w:rsidR="00A35B50" w:rsidRDefault="00A35B50"/>
        </w:tc>
      </w:tr>
    </w:tbl>
    <w:p w14:paraId="093565E7" w14:textId="77777777" w:rsidR="009A3EC8" w:rsidRDefault="009A3EC8" w:rsidP="00FB2074"/>
    <w:sectPr w:rsidR="009A3EC8" w:rsidSect="007268C0">
      <w:headerReference w:type="default" r:id="rId10"/>
      <w:footerReference w:type="default" r:id="rId11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90D4" w14:textId="77777777" w:rsidR="00F44622" w:rsidRDefault="00F44622" w:rsidP="0056791D">
      <w:pPr>
        <w:spacing w:after="0" w:line="240" w:lineRule="auto"/>
      </w:pPr>
      <w:r>
        <w:separator/>
      </w:r>
    </w:p>
  </w:endnote>
  <w:endnote w:type="continuationSeparator" w:id="0">
    <w:p w14:paraId="146C24CD" w14:textId="77777777" w:rsidR="00F44622" w:rsidRDefault="00F44622" w:rsidP="0056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00179AF" w14:paraId="43103439" w14:textId="77777777" w:rsidTr="73DBA2E6">
      <w:trPr>
        <w:trHeight w:val="300"/>
      </w:trPr>
      <w:tc>
        <w:tcPr>
          <w:tcW w:w="4320" w:type="dxa"/>
        </w:tcPr>
        <w:p w14:paraId="65DF41A2" w14:textId="77777777" w:rsidR="000179AF" w:rsidRDefault="000179AF" w:rsidP="73DBA2E6">
          <w:pPr>
            <w:pStyle w:val="Header"/>
            <w:ind w:left="-115"/>
          </w:pPr>
        </w:p>
      </w:tc>
      <w:tc>
        <w:tcPr>
          <w:tcW w:w="4320" w:type="dxa"/>
        </w:tcPr>
        <w:p w14:paraId="40E5DB96" w14:textId="77777777" w:rsidR="000179AF" w:rsidRDefault="000179AF" w:rsidP="73DBA2E6">
          <w:pPr>
            <w:pStyle w:val="Header"/>
            <w:jc w:val="center"/>
          </w:pPr>
        </w:p>
      </w:tc>
      <w:tc>
        <w:tcPr>
          <w:tcW w:w="4320" w:type="dxa"/>
        </w:tcPr>
        <w:p w14:paraId="4D25ED5F" w14:textId="77777777" w:rsidR="000179AF" w:rsidRDefault="000179AF" w:rsidP="73DBA2E6">
          <w:pPr>
            <w:pStyle w:val="Header"/>
            <w:ind w:right="-115"/>
            <w:jc w:val="right"/>
          </w:pPr>
        </w:p>
      </w:tc>
    </w:tr>
  </w:tbl>
  <w:p w14:paraId="5FB038F6" w14:textId="77777777" w:rsidR="000179AF" w:rsidRDefault="000179AF" w:rsidP="73DBA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6D89" w14:textId="77777777" w:rsidR="00F44622" w:rsidRDefault="00F44622" w:rsidP="0056791D">
      <w:pPr>
        <w:spacing w:after="0" w:line="240" w:lineRule="auto"/>
      </w:pPr>
      <w:r>
        <w:separator/>
      </w:r>
    </w:p>
  </w:footnote>
  <w:footnote w:type="continuationSeparator" w:id="0">
    <w:p w14:paraId="1498CE6F" w14:textId="77777777" w:rsidR="00F44622" w:rsidRDefault="00F44622" w:rsidP="0056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6990" w14:textId="77777777" w:rsidR="000179AF" w:rsidRDefault="000179AF" w:rsidP="0056791D">
    <w:pPr>
      <w:pStyle w:val="Header"/>
      <w:jc w:val="right"/>
    </w:pPr>
    <w:r>
      <w:rPr>
        <w:noProof/>
      </w:rPr>
      <w:drawing>
        <wp:inline distT="0" distB="0" distL="0" distR="0" wp14:anchorId="2ECC885E" wp14:editId="7798592F">
          <wp:extent cx="914400" cy="1255248"/>
          <wp:effectExtent l="0" t="0" r="0" b="0"/>
          <wp:docPr id="7" name="Picture 3">
            <a:extLst xmlns:a="http://schemas.openxmlformats.org/drawingml/2006/main">
              <a:ext uri="{FF2B5EF4-FFF2-40B4-BE49-F238E27FC236}">
                <a16:creationId xmlns:a16="http://schemas.microsoft.com/office/drawing/2014/main" id="{9881E9C3-C8C1-4453-B829-7978D493350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8052" cy="1273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9E69CC"/>
    <w:multiLevelType w:val="hybridMultilevel"/>
    <w:tmpl w:val="0E924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52635">
    <w:abstractNumId w:val="0"/>
  </w:num>
  <w:num w:numId="2" w16cid:durableId="1195537185">
    <w:abstractNumId w:val="2"/>
  </w:num>
  <w:num w:numId="3" w16cid:durableId="1903529">
    <w:abstractNumId w:val="9"/>
  </w:num>
  <w:num w:numId="4" w16cid:durableId="1980958745">
    <w:abstractNumId w:val="5"/>
  </w:num>
  <w:num w:numId="5" w16cid:durableId="504251119">
    <w:abstractNumId w:val="7"/>
  </w:num>
  <w:num w:numId="6" w16cid:durableId="576402310">
    <w:abstractNumId w:val="1"/>
  </w:num>
  <w:num w:numId="7" w16cid:durableId="686830930">
    <w:abstractNumId w:val="4"/>
  </w:num>
  <w:num w:numId="8" w16cid:durableId="863054579">
    <w:abstractNumId w:val="6"/>
  </w:num>
  <w:num w:numId="9" w16cid:durableId="870919249">
    <w:abstractNumId w:val="3"/>
  </w:num>
  <w:num w:numId="10" w16cid:durableId="949101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59"/>
    <w:rsid w:val="000147EC"/>
    <w:rsid w:val="000179AF"/>
    <w:rsid w:val="00034616"/>
    <w:rsid w:val="0006063C"/>
    <w:rsid w:val="00086EF7"/>
    <w:rsid w:val="000921FE"/>
    <w:rsid w:val="0009261B"/>
    <w:rsid w:val="000A6238"/>
    <w:rsid w:val="000B2865"/>
    <w:rsid w:val="000C20A2"/>
    <w:rsid w:val="000C3120"/>
    <w:rsid w:val="00115D2D"/>
    <w:rsid w:val="00127BAA"/>
    <w:rsid w:val="001332BD"/>
    <w:rsid w:val="0015074B"/>
    <w:rsid w:val="00201646"/>
    <w:rsid w:val="002516F1"/>
    <w:rsid w:val="00261D49"/>
    <w:rsid w:val="0026338B"/>
    <w:rsid w:val="00267BEE"/>
    <w:rsid w:val="00270185"/>
    <w:rsid w:val="0028058B"/>
    <w:rsid w:val="002962FA"/>
    <w:rsid w:val="0029639D"/>
    <w:rsid w:val="002D4F8D"/>
    <w:rsid w:val="00326F90"/>
    <w:rsid w:val="003805D3"/>
    <w:rsid w:val="00385553"/>
    <w:rsid w:val="003A7721"/>
    <w:rsid w:val="003D1EA1"/>
    <w:rsid w:val="003D6B39"/>
    <w:rsid w:val="003E091D"/>
    <w:rsid w:val="003F15C7"/>
    <w:rsid w:val="00424023"/>
    <w:rsid w:val="00436370"/>
    <w:rsid w:val="0047408F"/>
    <w:rsid w:val="004E34E6"/>
    <w:rsid w:val="004F3728"/>
    <w:rsid w:val="005636BB"/>
    <w:rsid w:val="0056791D"/>
    <w:rsid w:val="00580615"/>
    <w:rsid w:val="00592141"/>
    <w:rsid w:val="005A766D"/>
    <w:rsid w:val="005C137A"/>
    <w:rsid w:val="005C61D4"/>
    <w:rsid w:val="00605672"/>
    <w:rsid w:val="006B346C"/>
    <w:rsid w:val="006D7423"/>
    <w:rsid w:val="00700996"/>
    <w:rsid w:val="0070308C"/>
    <w:rsid w:val="007268C0"/>
    <w:rsid w:val="00730823"/>
    <w:rsid w:val="0079134D"/>
    <w:rsid w:val="00793521"/>
    <w:rsid w:val="00795674"/>
    <w:rsid w:val="007E0626"/>
    <w:rsid w:val="007E17D8"/>
    <w:rsid w:val="007F3A11"/>
    <w:rsid w:val="007F75E2"/>
    <w:rsid w:val="00824649"/>
    <w:rsid w:val="00842E54"/>
    <w:rsid w:val="00871971"/>
    <w:rsid w:val="008B303B"/>
    <w:rsid w:val="008D145D"/>
    <w:rsid w:val="008F7E24"/>
    <w:rsid w:val="00957C81"/>
    <w:rsid w:val="009A09CE"/>
    <w:rsid w:val="009A3EC8"/>
    <w:rsid w:val="009B7C43"/>
    <w:rsid w:val="009D150D"/>
    <w:rsid w:val="009F1926"/>
    <w:rsid w:val="00A35B50"/>
    <w:rsid w:val="00A93665"/>
    <w:rsid w:val="00AA1D8D"/>
    <w:rsid w:val="00AE3265"/>
    <w:rsid w:val="00B47730"/>
    <w:rsid w:val="00BA13FD"/>
    <w:rsid w:val="00C16684"/>
    <w:rsid w:val="00C31D9F"/>
    <w:rsid w:val="00C80E33"/>
    <w:rsid w:val="00CB0664"/>
    <w:rsid w:val="00CC7984"/>
    <w:rsid w:val="00CD2ACB"/>
    <w:rsid w:val="00D7080C"/>
    <w:rsid w:val="00E364B2"/>
    <w:rsid w:val="00E43A56"/>
    <w:rsid w:val="00E44506"/>
    <w:rsid w:val="00E911DA"/>
    <w:rsid w:val="00ED0F1B"/>
    <w:rsid w:val="00EE5DDF"/>
    <w:rsid w:val="00EF2772"/>
    <w:rsid w:val="00F24527"/>
    <w:rsid w:val="00F44622"/>
    <w:rsid w:val="00F943DD"/>
    <w:rsid w:val="00FB2074"/>
    <w:rsid w:val="00FC693F"/>
    <w:rsid w:val="088A5D5E"/>
    <w:rsid w:val="0F2F39F5"/>
    <w:rsid w:val="101617E4"/>
    <w:rsid w:val="20C35A0C"/>
    <w:rsid w:val="3D1F1932"/>
    <w:rsid w:val="6B2F3A92"/>
    <w:rsid w:val="6E5EE728"/>
    <w:rsid w:val="73DBA2E6"/>
    <w:rsid w:val="740FBB40"/>
    <w:rsid w:val="797A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550310"/>
  <w14:defaultImageDpi w14:val="300"/>
  <w15:docId w15:val="{67C56112-1F71-48A0-B304-246BA8278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C7984"/>
    <w:rPr>
      <w:rFonts w:ascii="Century Gothic" w:hAnsi="Century Gothi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0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03B94C987FE45B5E685FF4C1E4FE0" ma:contentTypeVersion="13" ma:contentTypeDescription="Create a new document." ma:contentTypeScope="" ma:versionID="6d16f1e0877dfc78278897fb1e36b5b6">
  <xsd:schema xmlns:xsd="http://www.w3.org/2001/XMLSchema" xmlns:xs="http://www.w3.org/2001/XMLSchema" xmlns:p="http://schemas.microsoft.com/office/2006/metadata/properties" xmlns:ns2="36731771-234e-4cd7-80a5-e3902033ac5f" xmlns:ns3="d51d7f8c-3f7d-400b-a659-5dd3770d852f" targetNamespace="http://schemas.microsoft.com/office/2006/metadata/properties" ma:root="true" ma:fieldsID="193bfc614b1702ea9c752cba3239a200" ns2:_="" ns3:_="">
    <xsd:import namespace="36731771-234e-4cd7-80a5-e3902033ac5f"/>
    <xsd:import namespace="d51d7f8c-3f7d-400b-a659-5dd3770d8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1771-234e-4cd7-80a5-e3902033a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5ecdee-30b4-4502-9b1f-117cb29f47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d7f8c-3f7d-400b-a659-5dd3770d852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5810fc3-ec52-45fc-a4a2-cac9e82e66ea}" ma:internalName="TaxCatchAll" ma:showField="CatchAllData" ma:web="d51d7f8c-3f7d-400b-a659-5dd3770d8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31771-234e-4cd7-80a5-e3902033ac5f">
      <Terms xmlns="http://schemas.microsoft.com/office/infopath/2007/PartnerControls"/>
    </lcf76f155ced4ddcb4097134ff3c332f>
    <TaxCatchAll xmlns="d51d7f8c-3f7d-400b-a659-5dd3770d85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C0B43-81DB-4E70-B4C2-BF0199B0F9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31771-234e-4cd7-80a5-e3902033ac5f"/>
    <ds:schemaRef ds:uri="d51d7f8c-3f7d-400b-a659-5dd3770d85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BF863D-EE4D-4325-B88C-A02E64CFE74A}">
  <ds:schemaRefs>
    <ds:schemaRef ds:uri="http://schemas.microsoft.com/office/2006/metadata/properties"/>
    <ds:schemaRef ds:uri="http://schemas.microsoft.com/office/infopath/2007/PartnerControls"/>
    <ds:schemaRef ds:uri="36731771-234e-4cd7-80a5-e3902033ac5f"/>
    <ds:schemaRef ds:uri="d51d7f8c-3f7d-400b-a659-5dd3770d852f"/>
  </ds:schemaRefs>
</ds:datastoreItem>
</file>

<file path=customXml/itemProps3.xml><?xml version="1.0" encoding="utf-8"?>
<ds:datastoreItem xmlns:ds="http://schemas.openxmlformats.org/officeDocument/2006/customXml" ds:itemID="{503F4FB0-D33F-4F9F-95C2-F610C57BD2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209</Words>
  <Characters>1195</Characters>
  <Application>Microsoft Office Word</Application>
  <DocSecurity>0</DocSecurity>
  <Lines>9</Lines>
  <Paragraphs>2</Paragraphs>
  <ScaleCrop>false</ScaleCrop>
  <Manager/>
  <Company/>
  <LinksUpToDate>false</LinksUpToDate>
  <CharactersWithSpaces>1402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Sue Chalk</cp:lastModifiedBy>
  <cp:revision>2</cp:revision>
  <dcterms:created xsi:type="dcterms:W3CDTF">2026-07-30T15:06:00Z</dcterms:created>
  <dcterms:modified xsi:type="dcterms:W3CDTF">2026-07-30T15:06:00Z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0x0101007C403B94C987FE45B5E685FF4C1E4FE0</vt:lpwstr>
  </property>
  <property fmtid="{D5CDD505-2E9C-101B-9397-08002B2CF9AE}" pid="3" name="MediaServiceImageTags">
    <vt:lpwstr/>
  </property>
</Properties>
</file>